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97975008" name="8a6f3720-6b9c-11f0-be36-61c1a4a8db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2292008" name="8a6f3720-6b9c-11f0-be36-61c1a4a8db4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42609556" name="f1cd0c70-6b9d-11f0-a1cb-71f1267424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6856152" name="f1cd0c70-6b9d-11f0-a1cb-71f12674248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Weyermühlestrasse 17, 5630 Muri (Aargau) Aargau</w:t>
          </w:r>
        </w:p>
        <w:p>
          <w:pPr>
            <w:spacing w:before="0" w:after="0"/>
          </w:pPr>
          <w:r>
            <w:t>419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